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Visuelle Einstufung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Türblatt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Türblatt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6196102" name="a1a5ffc0-d733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0568497" name="a1a5ffc0-d733-11f0-a98b-615e6b131203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9769665" name="a8416f90-d733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4658490" name="a8416f90-d733-11f0-a98b-615e6b131203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UG - DG</w:t>
            </w:r>
          </w:p>
          <w:p>
            <w:pPr>
              <w:spacing w:before="0" w:after="0"/>
            </w:pPr>
            <w:r>
              <w:t>Fallrohr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Fallrohr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7399200" name="bb3b1240-d733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3199118" name="bb3b1240-d733-11f0-a98b-615e6b131203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792408" name="c126e120-d733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3915532" name="c126e120-d733-11f0-a98b-615e6b131203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Elektrotableau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>Elektrotableau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0466651" name="eb163350-d733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245296" name="eb163350-d733-11f0-a98b-615e6b131203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7414088" name="eedcd840-d733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1233681" name="eedcd840-d733-11f0-a98b-615e6b131203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Elektrotableau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>Elektrotableau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9021939" name="23901c00-d739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2962103" name="23901c00-d739-11f0-a98b-615e6b131203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46368075" name="27972550-d739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9241194" name="27972550-d739-11f0-a98b-615e6b131203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86851" name="4f530040-d73a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2707646" name="4f530040-d73a-11f0-a98b-615e6b131203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6002325" name="541b84d0-d73a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5684678" name="541b84d0-d73a-11f0-a98b-615e6b131203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Elektrotableau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VM-29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>Elektrotableau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651932" name="d338b7b0-d73a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8961126" name="d338b7b0-d73a-11f0-a98b-615e6b131203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5009038" name="d747b040-d73a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7951096" name="d747b040-d73a-11f0-a98b-615e6b131203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Unterdach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VM-32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Unterdach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5879121" name="8c7474d0-d73b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1009276" name="8c7474d0-d73b-11f0-a98b-615e6b131203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7666874" name="936bc040-d73b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329780" name="936bc040-d73b-11f0-a98b-615e6b131203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 Nr. 10</w:t>
            </w:r>
          </w:p>
          <w:p>
            <w:pPr>
              <w:spacing w:before="0" w:after="0"/>
            </w:pPr>
            <w:r>
              <w:t>Elektrotableau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VM-35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>Elektrotableau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3305519" name="e65f0850-d73d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6442694" name="e65f0850-d73d-11f0-a98b-615e6b131203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9372602" name="e973e970-d73d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0641510" name="e973e970-d73d-11f0-a98b-615e6b131203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 Nr. 10</w:t>
            </w:r>
          </w:p>
          <w:p>
            <w:pPr>
              <w:spacing w:before="0" w:after="0"/>
            </w:pPr>
            <w:r>
              <w:t>Fallrohr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VM-37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Fallrohr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2716074" name="0a2cae90-d73e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0168559" name="0a2cae90-d73e-11f0-a98b-615e6b131203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6311276" name="10ff8210-d73e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6031408" name="10ff8210-d73e-11f0-a98b-615e6b131203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OG Nr. 10</w:t>
            </w:r>
          </w:p>
          <w:p>
            <w:pPr>
              <w:spacing w:before="0" w:after="0"/>
            </w:pPr>
            <w:r>
              <w:t>Elektrotableau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VM-46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>Elektrotableau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8303155" name="7b3f2520-d740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4754572" name="7b3f2520-d740-11f0-a98b-615e6b131203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8287533" name="7e2c32f0-d740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0519550" name="7e2c32f0-d740-11f0-a98b-615e6b131203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Rossweg 10/20, 5332 Rekingen</w:t>
          </w:r>
        </w:p>
        <w:p>
          <w:pPr>
            <w:spacing w:before="0" w:after="0"/>
          </w:pPr>
          <w:r>
            <w:t>621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visuellen Befunde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footer.xml" Type="http://schemas.openxmlformats.org/officeDocument/2006/relationships/footer" Id="rId2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